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08877005" name="54fc9150-fd1e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0061698" name="54fc9150-fd1e-11f0-ada8-dfbb602ffb49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54401512" name="a5698e90-fd1e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6206374" name="a5698e90-fd1e-11f0-ada8-dfbb602ffb4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47816417" name="1b429fd0-fd1f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6169688" name="1b429fd0-fd1f-11f0-ada8-dfbb602ffb49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4661058" name="5b7f7010-fd1e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390643" name="5b7f7010-fd1e-11f0-ada8-dfbb602ffb49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49266014" name="0485b390-fd1f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4325170" name="0485b390-fd1f-11f0-ada8-dfbb602ffb49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13860353" name="64830640-fd1e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0689020" name="64830640-fd1e-11f0-ada8-dfbb602ffb49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57202777" name="705266a0-fd1e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5378124" name="705266a0-fd1e-11f0-ada8-dfbb602ffb49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73262805" name="8119c000-fd1e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5258800" name="8119c000-fd1e-11f0-ada8-dfbb602ffb49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96009866" name="bb624070-fd1e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8884096" name="bb624070-fd1e-11f0-ada8-dfbb602ffb49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2115585" name="d1367a60-fd1e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9588878" name="d1367a60-fd1e-11f0-ada8-dfbb602ffb49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43230831" name="e2c51b60-fd1e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7221317" name="e2c51b60-fd1e-11f0-ada8-dfbb602ffb49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5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Sihlwaldstrasse 19, 8135 Langnau am Albis</w:t>
          </w:r>
        </w:p>
        <w:p>
          <w:pPr>
            <w:spacing w:before="0" w:after="0"/>
          </w:pPr>
          <w:r>
            <w:t>711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footer.xml" Type="http://schemas.openxmlformats.org/officeDocument/2006/relationships/footer" Id="rId15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